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33B7" w14:textId="04E3198E" w:rsidR="00FF500B" w:rsidRDefault="00FF500B" w:rsidP="00FF500B">
      <w:pPr>
        <w:pStyle w:val="berschrift2"/>
        <w:rPr>
          <w:rFonts w:ascii="Aptos" w:hAnsi="Aptos"/>
          <w:color w:val="auto"/>
        </w:rPr>
      </w:pPr>
      <w:proofErr w:type="spellStart"/>
      <w:r w:rsidRPr="00FF500B">
        <w:rPr>
          <w:rFonts w:ascii="Aptos" w:hAnsi="Aptos"/>
          <w:color w:val="auto"/>
        </w:rPr>
        <w:t>Hinweis</w:t>
      </w:r>
      <w:proofErr w:type="spellEnd"/>
      <w:r w:rsidRPr="00FF500B">
        <w:rPr>
          <w:rFonts w:ascii="Aptos" w:hAnsi="Aptos"/>
          <w:color w:val="auto"/>
        </w:rPr>
        <w:t xml:space="preserve"> auf </w:t>
      </w:r>
      <w:proofErr w:type="spellStart"/>
      <w:r w:rsidRPr="00FF500B">
        <w:rPr>
          <w:rFonts w:ascii="Aptos" w:hAnsi="Aptos"/>
          <w:color w:val="auto"/>
        </w:rPr>
        <w:t>Mitführpflicht</w:t>
      </w:r>
      <w:proofErr w:type="spellEnd"/>
      <w:r w:rsidRPr="00FF500B">
        <w:rPr>
          <w:rFonts w:ascii="Aptos" w:hAnsi="Aptos"/>
          <w:color w:val="auto"/>
        </w:rPr>
        <w:t xml:space="preserve"> von Ausweisdokumenten nach § 2a Schwarzarbeitsbekämpfungsgesetz (SchwarzArbG)</w:t>
      </w:r>
    </w:p>
    <w:p w14:paraId="267E9DBB" w14:textId="77777777" w:rsidR="00FF500B" w:rsidRPr="00FF500B" w:rsidRDefault="00FF500B" w:rsidP="00FF500B"/>
    <w:p w14:paraId="721DC171" w14:textId="77777777" w:rsidR="006C1986" w:rsidRPr="00FF500B" w:rsidRDefault="00FF500B">
      <w:pPr>
        <w:rPr>
          <w:rFonts w:ascii="Aptos" w:hAnsi="Aptos"/>
        </w:rPr>
      </w:pPr>
      <w:proofErr w:type="spellStart"/>
      <w:r w:rsidRPr="00FF500B">
        <w:rPr>
          <w:rFonts w:ascii="Aptos" w:hAnsi="Aptos"/>
        </w:rPr>
        <w:t>Betrieb</w:t>
      </w:r>
      <w:proofErr w:type="spellEnd"/>
      <w:r w:rsidRPr="00FF500B">
        <w:rPr>
          <w:rFonts w:ascii="Aptos" w:hAnsi="Aptos"/>
        </w:rPr>
        <w:t>: ____________________________________________</w:t>
      </w:r>
    </w:p>
    <w:p w14:paraId="28ECDF09" w14:textId="6382D9F2" w:rsidR="006C1986" w:rsidRPr="00FF500B" w:rsidRDefault="00FF500B">
      <w:pPr>
        <w:rPr>
          <w:rFonts w:ascii="Aptos" w:hAnsi="Aptos"/>
        </w:rPr>
      </w:pPr>
      <w:proofErr w:type="spellStart"/>
      <w:r w:rsidRPr="00FF500B">
        <w:rPr>
          <w:rFonts w:ascii="Aptos" w:hAnsi="Aptos"/>
        </w:rPr>
        <w:t>Adresse</w:t>
      </w:r>
      <w:proofErr w:type="spellEnd"/>
      <w:r w:rsidRPr="00FF500B">
        <w:rPr>
          <w:rFonts w:ascii="Aptos" w:hAnsi="Aptos"/>
        </w:rPr>
        <w:t>: ____________________________________________</w:t>
      </w:r>
    </w:p>
    <w:p w14:paraId="0A28FCD7" w14:textId="77777777" w:rsidR="00FF500B" w:rsidRDefault="00FF500B">
      <w:pPr>
        <w:pStyle w:val="berschrift3"/>
        <w:rPr>
          <w:rFonts w:ascii="Aptos" w:hAnsi="Aptos"/>
          <w:color w:val="auto"/>
        </w:rPr>
      </w:pPr>
    </w:p>
    <w:p w14:paraId="223512BF" w14:textId="6D8B0AC4" w:rsidR="006C1986" w:rsidRPr="00FF500B" w:rsidRDefault="00FF500B">
      <w:pPr>
        <w:pStyle w:val="berschrift3"/>
        <w:rPr>
          <w:rFonts w:ascii="Aptos" w:hAnsi="Aptos"/>
          <w:color w:val="auto"/>
        </w:rPr>
      </w:pPr>
      <w:r w:rsidRPr="00FF500B">
        <w:rPr>
          <w:rFonts w:ascii="Aptos" w:hAnsi="Aptos"/>
          <w:color w:val="auto"/>
        </w:rPr>
        <w:t>1. Gesetzliche Grundlage</w:t>
      </w:r>
    </w:p>
    <w:p w14:paraId="691CDEE2" w14:textId="58EF08AF" w:rsidR="006C1986" w:rsidRPr="00FF500B" w:rsidRDefault="00FF500B">
      <w:pPr>
        <w:rPr>
          <w:rFonts w:ascii="Aptos" w:hAnsi="Aptos"/>
        </w:rPr>
      </w:pPr>
      <w:r w:rsidRPr="00FF500B">
        <w:rPr>
          <w:rFonts w:ascii="Aptos" w:hAnsi="Aptos"/>
        </w:rPr>
        <w:t xml:space="preserve">Durch die Aufnahme des Friseurhandwerks in § 2a Abs. 1 Schwarzarbeitsbekämpfungsgesetz (SchwarzArbG) gehören Friseurbetriebe zu den Gewerben, in denen Beschäftigte verpflichtet sind, bei der Arbeit ein gültiges Ausweisdokument mitzuführen. Beschäftigte müssen während der Arbeitszeit einen Personalausweis, Reisepass, Passersatz oder Ausweisersatz bei sich führen, um bei Kontrollen der Finanzkontrolle Schwarzarbeit (FKS) ihre </w:t>
      </w:r>
      <w:proofErr w:type="spellStart"/>
      <w:r w:rsidRPr="00FF500B">
        <w:rPr>
          <w:rFonts w:ascii="Aptos" w:hAnsi="Aptos"/>
        </w:rPr>
        <w:t>Identität</w:t>
      </w:r>
      <w:proofErr w:type="spellEnd"/>
      <w:r w:rsidRPr="00FF500B">
        <w:rPr>
          <w:rFonts w:ascii="Aptos" w:hAnsi="Aptos"/>
        </w:rPr>
        <w:t xml:space="preserve"> </w:t>
      </w:r>
      <w:proofErr w:type="spellStart"/>
      <w:r w:rsidRPr="00FF500B">
        <w:rPr>
          <w:rFonts w:ascii="Aptos" w:hAnsi="Aptos"/>
        </w:rPr>
        <w:t>nachweisen</w:t>
      </w:r>
      <w:proofErr w:type="spellEnd"/>
      <w:r w:rsidRPr="00FF500B">
        <w:rPr>
          <w:rFonts w:ascii="Aptos" w:hAnsi="Aptos"/>
        </w:rPr>
        <w:t xml:space="preserve"> </w:t>
      </w:r>
      <w:proofErr w:type="spellStart"/>
      <w:r w:rsidRPr="00FF500B">
        <w:rPr>
          <w:rFonts w:ascii="Aptos" w:hAnsi="Aptos"/>
        </w:rPr>
        <w:t>zu</w:t>
      </w:r>
      <w:proofErr w:type="spellEnd"/>
      <w:r w:rsidRPr="00FF500B">
        <w:rPr>
          <w:rFonts w:ascii="Aptos" w:hAnsi="Aptos"/>
        </w:rPr>
        <w:t xml:space="preserve"> </w:t>
      </w:r>
      <w:proofErr w:type="spellStart"/>
      <w:r w:rsidRPr="00FF500B">
        <w:rPr>
          <w:rFonts w:ascii="Aptos" w:hAnsi="Aptos"/>
        </w:rPr>
        <w:t>können</w:t>
      </w:r>
      <w:proofErr w:type="spellEnd"/>
      <w:r w:rsidRPr="00FF500B">
        <w:rPr>
          <w:rFonts w:ascii="Aptos" w:hAnsi="Aptos"/>
        </w:rPr>
        <w:t>.</w:t>
      </w:r>
    </w:p>
    <w:p w14:paraId="139F7878" w14:textId="77777777" w:rsidR="006C1986" w:rsidRPr="00FF500B" w:rsidRDefault="00FF500B">
      <w:pPr>
        <w:pStyle w:val="berschrift3"/>
        <w:rPr>
          <w:rFonts w:ascii="Aptos" w:hAnsi="Aptos"/>
          <w:color w:val="auto"/>
        </w:rPr>
      </w:pPr>
      <w:r w:rsidRPr="00FF500B">
        <w:rPr>
          <w:rFonts w:ascii="Aptos" w:hAnsi="Aptos"/>
          <w:color w:val="auto"/>
        </w:rPr>
        <w:t>2. Hinweis des Arbeitgebers</w:t>
      </w:r>
    </w:p>
    <w:p w14:paraId="67DD4A70" w14:textId="77777777" w:rsidR="006C1986" w:rsidRPr="00FF500B" w:rsidRDefault="00FF500B">
      <w:pPr>
        <w:rPr>
          <w:rFonts w:ascii="Aptos" w:hAnsi="Aptos"/>
        </w:rPr>
      </w:pPr>
      <w:r w:rsidRPr="00FF500B">
        <w:rPr>
          <w:rFonts w:ascii="Aptos" w:hAnsi="Aptos"/>
        </w:rPr>
        <w:t>Hiermit weisen wir Sie darauf hin, dass Sie aufgrund der gesetzlichen Regelung verpflichtet sind, täglich während Ihrer Arbeitszeit eines der folgenden Dokumente mitzuführen:</w:t>
      </w:r>
    </w:p>
    <w:p w14:paraId="2F7DA964" w14:textId="77777777" w:rsidR="006C1986" w:rsidRPr="00FF500B" w:rsidRDefault="00FF500B">
      <w:pPr>
        <w:rPr>
          <w:rFonts w:ascii="Aptos" w:hAnsi="Aptos"/>
        </w:rPr>
      </w:pPr>
      <w:r w:rsidRPr="00FF500B">
        <w:rPr>
          <w:rFonts w:ascii="Aptos" w:hAnsi="Aptos"/>
        </w:rPr>
        <w:t>- Personalausweis</w:t>
      </w:r>
    </w:p>
    <w:p w14:paraId="02D84117" w14:textId="77777777" w:rsidR="006C1986" w:rsidRPr="00FF500B" w:rsidRDefault="00FF500B">
      <w:pPr>
        <w:rPr>
          <w:rFonts w:ascii="Aptos" w:hAnsi="Aptos"/>
        </w:rPr>
      </w:pPr>
      <w:r w:rsidRPr="00FF500B">
        <w:rPr>
          <w:rFonts w:ascii="Aptos" w:hAnsi="Aptos"/>
        </w:rPr>
        <w:t>- Reisepass</w:t>
      </w:r>
    </w:p>
    <w:p w14:paraId="3D45C814" w14:textId="77777777" w:rsidR="006C1986" w:rsidRPr="00FF500B" w:rsidRDefault="00FF500B">
      <w:pPr>
        <w:rPr>
          <w:rFonts w:ascii="Aptos" w:hAnsi="Aptos"/>
        </w:rPr>
      </w:pPr>
      <w:r w:rsidRPr="00FF500B">
        <w:rPr>
          <w:rFonts w:ascii="Aptos" w:hAnsi="Aptos"/>
        </w:rPr>
        <w:t>- Passersatz</w:t>
      </w:r>
    </w:p>
    <w:p w14:paraId="39196E00" w14:textId="1D4E1E59" w:rsidR="006C1986" w:rsidRPr="00FF500B" w:rsidRDefault="00FF500B">
      <w:pPr>
        <w:rPr>
          <w:rFonts w:ascii="Aptos" w:hAnsi="Aptos"/>
        </w:rPr>
      </w:pPr>
      <w:r w:rsidRPr="00FF500B">
        <w:rPr>
          <w:rFonts w:ascii="Aptos" w:hAnsi="Aptos"/>
        </w:rPr>
        <w:t xml:space="preserve">- </w:t>
      </w:r>
      <w:proofErr w:type="spellStart"/>
      <w:r w:rsidRPr="00FF500B">
        <w:rPr>
          <w:rFonts w:ascii="Aptos" w:hAnsi="Aptos"/>
        </w:rPr>
        <w:t>Ausweisersatz</w:t>
      </w:r>
      <w:proofErr w:type="spellEnd"/>
    </w:p>
    <w:p w14:paraId="1F9DD277" w14:textId="77777777" w:rsidR="006C1986" w:rsidRPr="00FF500B" w:rsidRDefault="00FF500B">
      <w:pPr>
        <w:pStyle w:val="berschrift3"/>
        <w:rPr>
          <w:rFonts w:ascii="Aptos" w:hAnsi="Aptos"/>
          <w:color w:val="auto"/>
        </w:rPr>
      </w:pPr>
      <w:r w:rsidRPr="00FF500B">
        <w:rPr>
          <w:rFonts w:ascii="Aptos" w:hAnsi="Aptos"/>
          <w:color w:val="auto"/>
        </w:rPr>
        <w:t>3. Bestätigung der Kenntnisnahme</w:t>
      </w:r>
    </w:p>
    <w:p w14:paraId="5D5C2909" w14:textId="61786C7D" w:rsidR="00FF500B" w:rsidRDefault="00FF500B">
      <w:pPr>
        <w:rPr>
          <w:rFonts w:ascii="Aptos" w:hAnsi="Aptos"/>
        </w:rPr>
      </w:pPr>
      <w:r w:rsidRPr="00FF500B">
        <w:rPr>
          <w:rFonts w:ascii="Aptos" w:hAnsi="Aptos"/>
        </w:rPr>
        <w:t xml:space="preserve">Ich bestätige hiermit, dass ich über die Mitführpflicht eines gültigen Ausweisdokuments gemäß § 2a SchwarzArbG informiert wurde und die Verpflichtung zur täglichen Mitführung eines der genannten Dokumente während meiner Arbeitszeit </w:t>
      </w:r>
      <w:proofErr w:type="spellStart"/>
      <w:r w:rsidRPr="00FF500B">
        <w:rPr>
          <w:rFonts w:ascii="Aptos" w:hAnsi="Aptos"/>
        </w:rPr>
        <w:t>zur</w:t>
      </w:r>
      <w:proofErr w:type="spellEnd"/>
      <w:r w:rsidRPr="00FF500B">
        <w:rPr>
          <w:rFonts w:ascii="Aptos" w:hAnsi="Aptos"/>
        </w:rPr>
        <w:t xml:space="preserve"> </w:t>
      </w:r>
      <w:proofErr w:type="spellStart"/>
      <w:r w:rsidRPr="00FF500B">
        <w:rPr>
          <w:rFonts w:ascii="Aptos" w:hAnsi="Aptos"/>
        </w:rPr>
        <w:t>Kenntnis</w:t>
      </w:r>
      <w:proofErr w:type="spellEnd"/>
      <w:r w:rsidRPr="00FF500B">
        <w:rPr>
          <w:rFonts w:ascii="Aptos" w:hAnsi="Aptos"/>
        </w:rPr>
        <w:t xml:space="preserve"> </w:t>
      </w:r>
      <w:proofErr w:type="spellStart"/>
      <w:r w:rsidRPr="00FF500B">
        <w:rPr>
          <w:rFonts w:ascii="Aptos" w:hAnsi="Aptos"/>
        </w:rPr>
        <w:t>genommen</w:t>
      </w:r>
      <w:proofErr w:type="spellEnd"/>
      <w:r w:rsidRPr="00FF500B">
        <w:rPr>
          <w:rFonts w:ascii="Aptos" w:hAnsi="Aptos"/>
        </w:rPr>
        <w:t xml:space="preserve"> </w:t>
      </w:r>
      <w:proofErr w:type="spellStart"/>
      <w:r w:rsidRPr="00FF500B">
        <w:rPr>
          <w:rFonts w:ascii="Aptos" w:hAnsi="Aptos"/>
        </w:rPr>
        <w:t>habe</w:t>
      </w:r>
      <w:proofErr w:type="spellEnd"/>
      <w:r w:rsidRPr="00FF500B">
        <w:rPr>
          <w:rFonts w:ascii="Aptos" w:hAnsi="Aptos"/>
        </w:rPr>
        <w:t>.</w:t>
      </w:r>
    </w:p>
    <w:p w14:paraId="1A964006" w14:textId="77777777" w:rsidR="00FF500B" w:rsidRPr="00FF500B" w:rsidRDefault="00FF500B">
      <w:pPr>
        <w:rPr>
          <w:rFonts w:ascii="Aptos" w:hAnsi="Aptos"/>
        </w:rPr>
      </w:pPr>
    </w:p>
    <w:p w14:paraId="0337F1DC" w14:textId="77777777" w:rsidR="006C1986" w:rsidRDefault="00FF500B">
      <w:r w:rsidRPr="00FF500B">
        <w:rPr>
          <w:rFonts w:ascii="Aptos" w:hAnsi="Aptos"/>
        </w:rPr>
        <w:t xml:space="preserve">Ort, Datum: </w:t>
      </w:r>
      <w:r>
        <w:t>_________________________________________</w:t>
      </w:r>
      <w:r>
        <w:br/>
      </w:r>
    </w:p>
    <w:p w14:paraId="144639E6" w14:textId="77777777" w:rsidR="006C1986" w:rsidRPr="00FF500B" w:rsidRDefault="00FF500B">
      <w:pPr>
        <w:rPr>
          <w:rFonts w:ascii="Aptos" w:hAnsi="Aptos"/>
        </w:rPr>
      </w:pPr>
      <w:r w:rsidRPr="00FF500B">
        <w:rPr>
          <w:rFonts w:ascii="Aptos" w:hAnsi="Aptos"/>
        </w:rPr>
        <w:t>Unterschrift Mitarbeiter/in: _____________________________</w:t>
      </w:r>
      <w:r w:rsidRPr="00FF500B">
        <w:rPr>
          <w:rFonts w:ascii="Aptos" w:hAnsi="Aptos"/>
        </w:rPr>
        <w:br/>
      </w:r>
    </w:p>
    <w:p w14:paraId="6527F024" w14:textId="77777777" w:rsidR="006C1986" w:rsidRDefault="00FF500B">
      <w:r w:rsidRPr="00FF500B">
        <w:rPr>
          <w:rFonts w:ascii="Aptos" w:hAnsi="Aptos"/>
        </w:rPr>
        <w:t xml:space="preserve">Unterschrift Arbeitgeber/in: </w:t>
      </w:r>
      <w:r>
        <w:t>_____________________________</w:t>
      </w:r>
      <w:r>
        <w:br/>
      </w:r>
    </w:p>
    <w:sectPr w:rsidR="006C198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777871623">
    <w:abstractNumId w:val="8"/>
  </w:num>
  <w:num w:numId="2" w16cid:durableId="409618314">
    <w:abstractNumId w:val="6"/>
  </w:num>
  <w:num w:numId="3" w16cid:durableId="2023512497">
    <w:abstractNumId w:val="5"/>
  </w:num>
  <w:num w:numId="4" w16cid:durableId="192034725">
    <w:abstractNumId w:val="4"/>
  </w:num>
  <w:num w:numId="5" w16cid:durableId="1703750822">
    <w:abstractNumId w:val="7"/>
  </w:num>
  <w:num w:numId="6" w16cid:durableId="84230380">
    <w:abstractNumId w:val="3"/>
  </w:num>
  <w:num w:numId="7" w16cid:durableId="1329943592">
    <w:abstractNumId w:val="2"/>
  </w:num>
  <w:num w:numId="8" w16cid:durableId="2069111111">
    <w:abstractNumId w:val="1"/>
  </w:num>
  <w:num w:numId="9" w16cid:durableId="1010176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C5E3A"/>
    <w:rsid w:val="00326F90"/>
    <w:rsid w:val="006C1986"/>
    <w:rsid w:val="00AA1D8D"/>
    <w:rsid w:val="00B47730"/>
    <w:rsid w:val="00CB0664"/>
    <w:rsid w:val="00FC693F"/>
    <w:rsid w:val="00FF50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9E7BD1"/>
  <w14:defaultImageDpi w14:val="300"/>
  <w15:docId w15:val="{2615D104-B858-4AD6-96C9-B970A2CF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Ruven Stiefelhagen</cp:lastModifiedBy>
  <cp:revision>2</cp:revision>
  <dcterms:created xsi:type="dcterms:W3CDTF">2025-11-20T16:45:00Z</dcterms:created>
  <dcterms:modified xsi:type="dcterms:W3CDTF">2025-11-20T16:45:00Z</dcterms:modified>
  <cp:category/>
</cp:coreProperties>
</file>